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5330D6" w14:textId="77777777" w:rsidR="00CC5CD6" w:rsidRDefault="00CC5CD6" w:rsidP="00D755E7">
      <w:pPr>
        <w:widowControl w:val="0"/>
        <w:spacing w:line="310" w:lineRule="atLeast"/>
        <w:rPr>
          <w:b/>
          <w:noProof/>
          <w:spacing w:val="4"/>
          <w:sz w:val="32"/>
          <w:lang w:eastAsia="en-US"/>
        </w:rPr>
      </w:pPr>
      <w:bookmarkStart w:id="0" w:name="_Toc144171265"/>
    </w:p>
    <w:p w14:paraId="098569E5" w14:textId="77777777" w:rsidR="00CC5CD6" w:rsidRDefault="00CC5CD6" w:rsidP="00D755E7">
      <w:pPr>
        <w:widowControl w:val="0"/>
        <w:spacing w:line="310" w:lineRule="atLeast"/>
        <w:rPr>
          <w:b/>
          <w:noProof/>
          <w:spacing w:val="4"/>
          <w:sz w:val="32"/>
          <w:lang w:eastAsia="en-US"/>
        </w:rPr>
      </w:pPr>
      <w:r w:rsidRPr="00CC5CD6">
        <w:rPr>
          <w:b/>
          <w:noProof/>
          <w:spacing w:val="4"/>
          <w:sz w:val="32"/>
        </w:rPr>
        <w:drawing>
          <wp:inline distT="0" distB="0" distL="0" distR="0" wp14:anchorId="01E10840" wp14:editId="310639EC">
            <wp:extent cx="6103454" cy="543780"/>
            <wp:effectExtent l="19050" t="0" r="0" b="0"/>
            <wp:docPr id="1" name="Afbeelding 1" descr="fotobalk_zwart-roo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otobalk_zwart-roo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902" cy="548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E3C3C19" w14:textId="77777777" w:rsidR="00CC5CD6" w:rsidRDefault="00CC5CD6" w:rsidP="00D755E7">
      <w:pPr>
        <w:widowControl w:val="0"/>
        <w:spacing w:line="310" w:lineRule="atLeast"/>
        <w:rPr>
          <w:b/>
          <w:noProof/>
          <w:spacing w:val="4"/>
          <w:sz w:val="32"/>
          <w:lang w:eastAsia="en-US"/>
        </w:rPr>
      </w:pPr>
    </w:p>
    <w:p w14:paraId="47DA76FB" w14:textId="7969A3F2" w:rsidR="000F37CF" w:rsidRPr="00D755E7" w:rsidRDefault="000F37CF" w:rsidP="00D755E7">
      <w:pPr>
        <w:widowControl w:val="0"/>
        <w:spacing w:line="310" w:lineRule="atLeast"/>
        <w:rPr>
          <w:b/>
          <w:noProof/>
          <w:spacing w:val="4"/>
          <w:sz w:val="21"/>
          <w:lang w:eastAsia="en-US"/>
        </w:rPr>
      </w:pPr>
      <w:r w:rsidRPr="00AC761F">
        <w:rPr>
          <w:b/>
          <w:noProof/>
          <w:spacing w:val="4"/>
          <w:sz w:val="32"/>
          <w:lang w:eastAsia="en-US"/>
        </w:rPr>
        <w:t xml:space="preserve">Bijlage </w:t>
      </w:r>
      <w:r w:rsidR="00BC6A79" w:rsidRPr="00BC6A79">
        <w:rPr>
          <w:b/>
          <w:noProof/>
          <w:spacing w:val="4"/>
          <w:sz w:val="32"/>
          <w:highlight w:val="yellow"/>
          <w:lang w:eastAsia="en-US"/>
        </w:rPr>
        <w:t>3</w:t>
      </w:r>
      <w:r w:rsidRPr="00AC761F">
        <w:rPr>
          <w:b/>
          <w:noProof/>
          <w:spacing w:val="4"/>
          <w:sz w:val="32"/>
          <w:lang w:eastAsia="en-US"/>
        </w:rPr>
        <w:tab/>
      </w:r>
      <w:r w:rsidR="00AC761F">
        <w:rPr>
          <w:b/>
          <w:noProof/>
          <w:spacing w:val="4"/>
          <w:sz w:val="32"/>
          <w:lang w:eastAsia="en-US"/>
        </w:rPr>
        <w:tab/>
      </w:r>
      <w:r w:rsidR="00BC6A79">
        <w:rPr>
          <w:noProof/>
          <w:spacing w:val="4"/>
          <w:sz w:val="32"/>
          <w:lang w:eastAsia="en-US"/>
        </w:rPr>
        <w:t xml:space="preserve">Format </w:t>
      </w:r>
      <w:r w:rsidRPr="00CF1E1B">
        <w:rPr>
          <w:noProof/>
          <w:spacing w:val="4"/>
          <w:sz w:val="32"/>
          <w:lang w:eastAsia="en-US"/>
        </w:rPr>
        <w:t>referentie</w:t>
      </w:r>
      <w:r w:rsidR="00DE7EEC">
        <w:rPr>
          <w:noProof/>
          <w:spacing w:val="4"/>
          <w:sz w:val="32"/>
          <w:lang w:eastAsia="en-US"/>
        </w:rPr>
        <w:t>s</w:t>
      </w:r>
      <w:r w:rsidR="007A50BA" w:rsidRPr="00CF1E1B">
        <w:rPr>
          <w:noProof/>
          <w:spacing w:val="4"/>
          <w:sz w:val="32"/>
          <w:lang w:eastAsia="en-US"/>
        </w:rPr>
        <w:t xml:space="preserve"> </w:t>
      </w:r>
      <w:r w:rsidR="00CF1E1B">
        <w:rPr>
          <w:noProof/>
          <w:spacing w:val="4"/>
          <w:sz w:val="32"/>
          <w:lang w:eastAsia="en-US"/>
        </w:rPr>
        <w:t>S</w:t>
      </w:r>
      <w:r w:rsidR="00CF1E1B" w:rsidRPr="00CF1E1B">
        <w:rPr>
          <w:noProof/>
          <w:spacing w:val="4"/>
          <w:sz w:val="32"/>
          <w:lang w:eastAsia="en-US"/>
        </w:rPr>
        <w:t>electiecriteria</w:t>
      </w:r>
    </w:p>
    <w:p w14:paraId="2313443E" w14:textId="77777777" w:rsidR="00AC761F" w:rsidRDefault="00AC761F">
      <w:pPr>
        <w:pStyle w:val="StandardText"/>
        <w:numPr>
          <w:ilvl w:val="0"/>
          <w:numId w:val="0"/>
        </w:numPr>
      </w:pPr>
    </w:p>
    <w:bookmarkEnd w:id="0"/>
    <w:p w14:paraId="352DB5D2" w14:textId="77777777" w:rsidR="005F511F" w:rsidRDefault="005F511F" w:rsidP="00AD4E5E">
      <w:pPr>
        <w:pStyle w:val="StandardText"/>
        <w:numPr>
          <w:ilvl w:val="0"/>
          <w:numId w:val="0"/>
        </w:numPr>
        <w:spacing w:line="260" w:lineRule="exact"/>
        <w:jc w:val="left"/>
      </w:pPr>
    </w:p>
    <w:p w14:paraId="35A51514" w14:textId="72AD98D6" w:rsidR="00AD4E5E" w:rsidRPr="0079385D" w:rsidRDefault="00AD4E5E" w:rsidP="00AD4E5E">
      <w:pPr>
        <w:pStyle w:val="StandardText"/>
        <w:numPr>
          <w:ilvl w:val="0"/>
          <w:numId w:val="0"/>
        </w:numPr>
        <w:spacing w:line="260" w:lineRule="exact"/>
        <w:jc w:val="left"/>
      </w:pPr>
      <w:r w:rsidRPr="003158A5">
        <w:t>De Inschrijver</w:t>
      </w:r>
      <w:r>
        <w:t xml:space="preserve">, of </w:t>
      </w:r>
      <w:r w:rsidRPr="003158A5">
        <w:t>in geval van een samenwerkingsverband: de gezamenlijke ondernemingen</w:t>
      </w:r>
      <w:r>
        <w:t xml:space="preserve">, </w:t>
      </w:r>
      <w:r w:rsidRPr="003158A5">
        <w:t xml:space="preserve">dient </w:t>
      </w:r>
      <w:r>
        <w:t xml:space="preserve">aan te tonen </w:t>
      </w:r>
      <w:r w:rsidRPr="0079385D">
        <w:t xml:space="preserve">dat </w:t>
      </w:r>
      <w:r w:rsidR="00DE7EEC" w:rsidRPr="0079385D">
        <w:t>maximaal 8</w:t>
      </w:r>
      <w:r w:rsidRPr="0079385D">
        <w:t xml:space="preserve"> jaar voor de datum van Inschrijving, ervaring is opgedaan in de </w:t>
      </w:r>
      <w:r w:rsidR="003658E6" w:rsidRPr="0079385D">
        <w:t xml:space="preserve">selectiecriteria </w:t>
      </w:r>
      <w:r w:rsidRPr="0079385D">
        <w:t>zoals beschreven in de Selectieleidraad, door referentieopdrachten in te dienen die op vakkundige en regelmatige wijze zijn uitgevoerd</w:t>
      </w:r>
      <w:r w:rsidR="006D0AAC" w:rsidRPr="0079385D">
        <w:t>. In deze Bijlage dient men van de betreffende referentieopdracht op toereikende wijze informatie te verstrekken</w:t>
      </w:r>
      <w:r w:rsidR="005F511F" w:rsidRPr="0079385D">
        <w:t xml:space="preserve"> zodat Aanbestedende dienst ondubbelzinnig kan vaststellen dat Gegadigde voldoet aan de gevraagde </w:t>
      </w:r>
      <w:r w:rsidR="003658E6" w:rsidRPr="0079385D">
        <w:t>selectiecriteria</w:t>
      </w:r>
      <w:r w:rsidR="005F511F" w:rsidRPr="0079385D">
        <w:t>.</w:t>
      </w:r>
    </w:p>
    <w:p w14:paraId="1926674D" w14:textId="77777777" w:rsidR="00AD4E5E" w:rsidRPr="0079385D" w:rsidRDefault="00AD4E5E" w:rsidP="00AD4E5E">
      <w:pPr>
        <w:pStyle w:val="StandardText"/>
        <w:numPr>
          <w:ilvl w:val="0"/>
          <w:numId w:val="0"/>
        </w:numPr>
        <w:spacing w:line="260" w:lineRule="exact"/>
        <w:jc w:val="left"/>
      </w:pPr>
    </w:p>
    <w:p w14:paraId="7155AFF0" w14:textId="77777777" w:rsidR="000F37CF" w:rsidRPr="0079385D" w:rsidRDefault="00226B0F" w:rsidP="005F511F">
      <w:pPr>
        <w:pStyle w:val="StandardText"/>
        <w:numPr>
          <w:ilvl w:val="0"/>
          <w:numId w:val="0"/>
        </w:numPr>
        <w:spacing w:line="260" w:lineRule="exact"/>
        <w:jc w:val="left"/>
      </w:pPr>
      <w:r w:rsidRPr="0079385D">
        <w:t xml:space="preserve">Hieronder </w:t>
      </w:r>
      <w:r w:rsidR="005F511F" w:rsidRPr="0079385D">
        <w:t xml:space="preserve">duidelijk aangegeven op welke </w:t>
      </w:r>
      <w:r w:rsidR="003658E6" w:rsidRPr="0079385D">
        <w:t>selectiecriteria</w:t>
      </w:r>
      <w:r w:rsidR="00566B1F" w:rsidRPr="0079385D">
        <w:t>(</w:t>
      </w:r>
      <w:r w:rsidR="005F511F" w:rsidRPr="0079385D">
        <w:t>s</w:t>
      </w:r>
      <w:r w:rsidR="00566B1F" w:rsidRPr="0079385D">
        <w:t>)</w:t>
      </w:r>
      <w:r w:rsidR="005F511F" w:rsidRPr="0079385D">
        <w:t xml:space="preserve"> onderhavige referentieopdracht betrekking heeft. Wanneer </w:t>
      </w:r>
      <w:r w:rsidR="000B61A3" w:rsidRPr="0079385D">
        <w:t xml:space="preserve">onderhavige </w:t>
      </w:r>
      <w:r w:rsidR="005F511F" w:rsidRPr="0079385D">
        <w:t xml:space="preserve">referentieopdracht voldoet aan meerdere </w:t>
      </w:r>
      <w:r w:rsidR="003658E6" w:rsidRPr="0079385D">
        <w:t>selectiecriteria</w:t>
      </w:r>
      <w:r w:rsidR="000B61A3" w:rsidRPr="0079385D">
        <w:t xml:space="preserve">, dan duidelijk aangeven welke </w:t>
      </w:r>
      <w:r w:rsidR="003658E6" w:rsidRPr="0079385D">
        <w:t xml:space="preserve">selectiecriteria </w:t>
      </w:r>
      <w:r w:rsidR="000B61A3" w:rsidRPr="0079385D">
        <w:t xml:space="preserve">dit zijn. </w:t>
      </w:r>
    </w:p>
    <w:p w14:paraId="7F4B8883" w14:textId="0E9A9E5D" w:rsidR="003658E6" w:rsidRPr="0079385D" w:rsidRDefault="003658E6" w:rsidP="003658E6">
      <w:pPr>
        <w:pStyle w:val="StandardText"/>
        <w:numPr>
          <w:ilvl w:val="0"/>
          <w:numId w:val="0"/>
        </w:numPr>
        <w:spacing w:line="260" w:lineRule="exact"/>
        <w:jc w:val="left"/>
      </w:pPr>
      <w:r w:rsidRPr="0079385D">
        <w:t xml:space="preserve">Het is mogelijk dat Inschrijver meerdere referentieopdrachten moet indienen om aan meerdere selectiecriteria in paragraaf </w:t>
      </w:r>
      <w:r w:rsidR="006D6A51" w:rsidRPr="0079385D">
        <w:t>5.5.1</w:t>
      </w:r>
      <w:r w:rsidRPr="0079385D">
        <w:t xml:space="preserve"> te voldoen. Gebruik hiervoor meerdere exemplaren van deze Bijlage. </w:t>
      </w:r>
    </w:p>
    <w:p w14:paraId="0FC11363" w14:textId="77777777" w:rsidR="000F37CF" w:rsidRPr="0079385D" w:rsidRDefault="000F37CF" w:rsidP="00AC761F">
      <w:pPr>
        <w:pStyle w:val="StandardText"/>
        <w:numPr>
          <w:ilvl w:val="0"/>
          <w:numId w:val="0"/>
        </w:numPr>
        <w:spacing w:line="260" w:lineRule="exact"/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540"/>
      </w:tblGrid>
      <w:tr w:rsidR="000B61A3" w:rsidRPr="0079385D" w14:paraId="1F588890" w14:textId="77777777">
        <w:tc>
          <w:tcPr>
            <w:tcW w:w="9540" w:type="dxa"/>
            <w:shd w:val="clear" w:color="auto" w:fill="D9D9D9"/>
          </w:tcPr>
          <w:p w14:paraId="7D1171F0" w14:textId="7BAA8442" w:rsidR="00CF1E1B" w:rsidRPr="0079385D" w:rsidRDefault="00CF1E1B" w:rsidP="00CF1E1B">
            <w:pPr>
              <w:spacing w:before="90" w:after="54" w:line="260" w:lineRule="exact"/>
              <w:rPr>
                <w:b/>
                <w:szCs w:val="19"/>
              </w:rPr>
            </w:pPr>
            <w:r w:rsidRPr="0079385D">
              <w:rPr>
                <w:b/>
                <w:szCs w:val="19"/>
              </w:rPr>
              <w:t xml:space="preserve">Geef aan op welke </w:t>
            </w:r>
            <w:r w:rsidR="003658E6" w:rsidRPr="0079385D">
              <w:rPr>
                <w:b/>
                <w:szCs w:val="19"/>
              </w:rPr>
              <w:t>selectiecriteria</w:t>
            </w:r>
            <w:r w:rsidRPr="0079385D">
              <w:rPr>
                <w:b/>
                <w:szCs w:val="19"/>
              </w:rPr>
              <w:t xml:space="preserve"> cf. par. </w:t>
            </w:r>
            <w:r w:rsidR="006D6A51" w:rsidRPr="0079385D">
              <w:rPr>
                <w:b/>
                <w:szCs w:val="19"/>
              </w:rPr>
              <w:t>5.5.1</w:t>
            </w:r>
            <w:r w:rsidRPr="0079385D">
              <w:rPr>
                <w:b/>
                <w:szCs w:val="19"/>
              </w:rPr>
              <w:t xml:space="preserve"> onderhavige referentieopdracht betrekking heeft:</w:t>
            </w:r>
          </w:p>
          <w:p w14:paraId="214CEE23" w14:textId="77777777" w:rsidR="000B61A3" w:rsidRPr="0079385D" w:rsidRDefault="000B61A3" w:rsidP="008268DF">
            <w:pPr>
              <w:spacing w:before="90" w:after="54" w:line="260" w:lineRule="exact"/>
              <w:rPr>
                <w:b/>
                <w:szCs w:val="19"/>
              </w:rPr>
            </w:pPr>
          </w:p>
        </w:tc>
      </w:tr>
      <w:tr w:rsidR="000F37CF" w14:paraId="7F8C391C" w14:textId="77777777">
        <w:tc>
          <w:tcPr>
            <w:tcW w:w="9540" w:type="dxa"/>
            <w:shd w:val="clear" w:color="auto" w:fill="D9D9D9"/>
          </w:tcPr>
          <w:p w14:paraId="227BB99B" w14:textId="77777777" w:rsidR="000F37CF" w:rsidRDefault="000F37CF" w:rsidP="008268DF">
            <w:pPr>
              <w:spacing w:before="90" w:after="54" w:line="260" w:lineRule="exact"/>
              <w:rPr>
                <w:b/>
                <w:szCs w:val="19"/>
              </w:rPr>
            </w:pPr>
            <w:r w:rsidRPr="0079385D">
              <w:rPr>
                <w:b/>
                <w:szCs w:val="19"/>
              </w:rPr>
              <w:t>Korte omschrijving referentieopdracht</w:t>
            </w:r>
            <w:r w:rsidR="008268DF">
              <w:rPr>
                <w:b/>
                <w:szCs w:val="19"/>
              </w:rPr>
              <w:t xml:space="preserve"> </w:t>
            </w:r>
          </w:p>
        </w:tc>
      </w:tr>
      <w:tr w:rsidR="000F37CF" w14:paraId="3E71B9FD" w14:textId="77777777">
        <w:tc>
          <w:tcPr>
            <w:tcW w:w="9540" w:type="dxa"/>
          </w:tcPr>
          <w:p w14:paraId="4177E427" w14:textId="77777777" w:rsidR="000F37CF" w:rsidRDefault="000F37CF" w:rsidP="00AC761F">
            <w:pPr>
              <w:pStyle w:val="Ballontekst"/>
              <w:spacing w:before="90" w:after="54" w:line="260" w:lineRule="exact"/>
              <w:rPr>
                <w:rFonts w:ascii="Times New Roman" w:hAnsi="Times New Roman" w:cs="Times New Roman"/>
                <w:bCs/>
                <w:sz w:val="20"/>
              </w:rPr>
            </w:pPr>
          </w:p>
          <w:p w14:paraId="2F78851C" w14:textId="77777777" w:rsidR="000F37CF" w:rsidRDefault="000F37CF" w:rsidP="00AC761F">
            <w:pPr>
              <w:pStyle w:val="Ballontekst"/>
              <w:spacing w:before="90" w:after="54" w:line="260" w:lineRule="exact"/>
              <w:rPr>
                <w:rFonts w:ascii="Times New Roman" w:hAnsi="Times New Roman" w:cs="Times New Roman"/>
                <w:bCs/>
                <w:sz w:val="20"/>
              </w:rPr>
            </w:pPr>
          </w:p>
          <w:p w14:paraId="3D974DF3" w14:textId="77777777" w:rsidR="000F37CF" w:rsidRDefault="000F37CF" w:rsidP="00AC761F">
            <w:pPr>
              <w:pStyle w:val="Ballontekst"/>
              <w:spacing w:before="90" w:after="54" w:line="260" w:lineRule="exact"/>
              <w:rPr>
                <w:rFonts w:ascii="Times New Roman" w:hAnsi="Times New Roman" w:cs="Times New Roman"/>
                <w:bCs/>
                <w:sz w:val="20"/>
              </w:rPr>
            </w:pPr>
          </w:p>
          <w:p w14:paraId="709647C1" w14:textId="77777777" w:rsidR="000F37CF" w:rsidRDefault="000F37CF" w:rsidP="00AC761F">
            <w:pPr>
              <w:pStyle w:val="Aanhef"/>
              <w:spacing w:before="90" w:after="54" w:line="260" w:lineRule="exact"/>
              <w:rPr>
                <w:szCs w:val="16"/>
              </w:rPr>
            </w:pPr>
          </w:p>
          <w:p w14:paraId="504BA735" w14:textId="77777777" w:rsidR="000F37CF" w:rsidRDefault="000F37CF" w:rsidP="00AC761F">
            <w:pPr>
              <w:pStyle w:val="Koptekst"/>
              <w:tabs>
                <w:tab w:val="clear" w:pos="9072"/>
              </w:tabs>
              <w:spacing w:before="90" w:after="54" w:line="260" w:lineRule="exact"/>
              <w:rPr>
                <w:szCs w:val="16"/>
              </w:rPr>
            </w:pPr>
          </w:p>
          <w:p w14:paraId="015A6BE8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</w:p>
          <w:p w14:paraId="04EA59FC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</w:p>
          <w:p w14:paraId="2D8ABC97" w14:textId="77777777" w:rsidR="000F37CF" w:rsidRDefault="000F37CF" w:rsidP="00AC761F">
            <w:pPr>
              <w:spacing w:before="90" w:after="54" w:line="260" w:lineRule="exact"/>
              <w:rPr>
                <w:b/>
                <w:sz w:val="16"/>
                <w:szCs w:val="16"/>
              </w:rPr>
            </w:pPr>
          </w:p>
        </w:tc>
      </w:tr>
    </w:tbl>
    <w:p w14:paraId="2BF90441" w14:textId="77777777" w:rsidR="000F37CF" w:rsidRDefault="000F37CF" w:rsidP="00AC761F">
      <w:pPr>
        <w:pStyle w:val="StandardText"/>
        <w:numPr>
          <w:ilvl w:val="0"/>
          <w:numId w:val="0"/>
        </w:numPr>
        <w:spacing w:line="260" w:lineRule="exact"/>
      </w:pPr>
      <w:r>
        <w:rPr>
          <w:i/>
        </w:rPr>
        <w:t xml:space="preserve"> (*</w:t>
      </w:r>
      <w:r w:rsidR="00AC761F">
        <w:rPr>
          <w:i/>
        </w:rPr>
        <w:t>Opdrachtgever</w:t>
      </w:r>
      <w:r>
        <w:rPr>
          <w:i/>
        </w:rPr>
        <w:t xml:space="preserve"> behoudt zich het recht voor om referenties na te trekken)</w:t>
      </w:r>
      <w:r>
        <w:rPr>
          <w:i/>
        </w:rPr>
        <w:br/>
      </w:r>
    </w:p>
    <w:p w14:paraId="0B24EB9D" w14:textId="77777777" w:rsidR="000F37CF" w:rsidRDefault="000F37CF" w:rsidP="00AC761F">
      <w:pPr>
        <w:pStyle w:val="StandardText"/>
        <w:spacing w:line="260" w:lineRule="exact"/>
      </w:pPr>
    </w:p>
    <w:tbl>
      <w:tblPr>
        <w:tblW w:w="954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20"/>
        <w:gridCol w:w="4320"/>
      </w:tblGrid>
      <w:tr w:rsidR="000F37CF" w14:paraId="65C3EEB0" w14:textId="77777777">
        <w:tc>
          <w:tcPr>
            <w:tcW w:w="5220" w:type="dxa"/>
          </w:tcPr>
          <w:p w14:paraId="226F89C7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Opdrachtnemer:</w:t>
            </w:r>
          </w:p>
        </w:tc>
        <w:tc>
          <w:tcPr>
            <w:tcW w:w="4320" w:type="dxa"/>
          </w:tcPr>
          <w:p w14:paraId="2C05636C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7F175643" w14:textId="77777777">
        <w:tc>
          <w:tcPr>
            <w:tcW w:w="5220" w:type="dxa"/>
          </w:tcPr>
          <w:p w14:paraId="28A8C894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Was er sprake van een samenwerkingsverband:</w:t>
            </w:r>
          </w:p>
          <w:p w14:paraId="6E23AC28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Wat zijn de namen van de ondernemingen in het samenwerkingsverband:</w:t>
            </w:r>
          </w:p>
          <w:p w14:paraId="699064ED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Wat is de rechtsvorm van het samenwerkingsverband:</w:t>
            </w:r>
          </w:p>
          <w:p w14:paraId="637CD59A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Wat was de onderlinge werkverdeling tussen de ondernemingen:</w:t>
            </w:r>
          </w:p>
        </w:tc>
        <w:tc>
          <w:tcPr>
            <w:tcW w:w="4320" w:type="dxa"/>
          </w:tcPr>
          <w:p w14:paraId="471B584D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6EC47420" w14:textId="77777777">
        <w:tc>
          <w:tcPr>
            <w:tcW w:w="5220" w:type="dxa"/>
          </w:tcPr>
          <w:p w14:paraId="3D5555CE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Was u hoofd- of onderaannemer:</w:t>
            </w:r>
          </w:p>
          <w:p w14:paraId="0DC99748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Indien onderaannemer, wie was de hoofdaannemer:</w:t>
            </w:r>
          </w:p>
          <w:p w14:paraId="09BD57A9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Werkverdeling tussen hoofd- en onderaannemer:</w:t>
            </w:r>
          </w:p>
          <w:p w14:paraId="3FD8B234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Aanneemsommen onderaannemers</w:t>
            </w:r>
          </w:p>
        </w:tc>
        <w:tc>
          <w:tcPr>
            <w:tcW w:w="4320" w:type="dxa"/>
          </w:tcPr>
          <w:p w14:paraId="77395D7D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49B9D7D2" w14:textId="77777777">
        <w:tc>
          <w:tcPr>
            <w:tcW w:w="5220" w:type="dxa"/>
          </w:tcPr>
          <w:p w14:paraId="01A7E93D" w14:textId="0E0CCF3A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lastRenderedPageBreak/>
              <w:t xml:space="preserve">Naam </w:t>
            </w:r>
            <w:r w:rsidR="004838C9">
              <w:rPr>
                <w:szCs w:val="16"/>
              </w:rPr>
              <w:t>opdrachtgevende</w:t>
            </w:r>
            <w:r>
              <w:rPr>
                <w:szCs w:val="16"/>
              </w:rPr>
              <w:t xml:space="preserve"> instantie of bedrijf:</w:t>
            </w:r>
          </w:p>
        </w:tc>
        <w:tc>
          <w:tcPr>
            <w:tcW w:w="4320" w:type="dxa"/>
          </w:tcPr>
          <w:p w14:paraId="21AB7525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52C07206" w14:textId="77777777">
        <w:tc>
          <w:tcPr>
            <w:tcW w:w="5220" w:type="dxa"/>
          </w:tcPr>
          <w:p w14:paraId="79996E49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Naam contactpersoon bedrijf:</w:t>
            </w:r>
          </w:p>
        </w:tc>
        <w:tc>
          <w:tcPr>
            <w:tcW w:w="4320" w:type="dxa"/>
          </w:tcPr>
          <w:p w14:paraId="0E28EAB2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0F79B14B" w14:textId="77777777">
        <w:tc>
          <w:tcPr>
            <w:tcW w:w="5220" w:type="dxa"/>
          </w:tcPr>
          <w:p w14:paraId="3BE33555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Telefoonnummer contactpersoon:</w:t>
            </w:r>
          </w:p>
        </w:tc>
        <w:tc>
          <w:tcPr>
            <w:tcW w:w="4320" w:type="dxa"/>
          </w:tcPr>
          <w:p w14:paraId="1681DFF7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2A3CFE82" w14:textId="77777777">
        <w:tc>
          <w:tcPr>
            <w:tcW w:w="5220" w:type="dxa"/>
          </w:tcPr>
          <w:p w14:paraId="4A934451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Emailadres contactpersoon:</w:t>
            </w:r>
          </w:p>
        </w:tc>
        <w:tc>
          <w:tcPr>
            <w:tcW w:w="4320" w:type="dxa"/>
          </w:tcPr>
          <w:p w14:paraId="0EB0A880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254F9E" w14:paraId="58E4F50A" w14:textId="77777777">
        <w:tc>
          <w:tcPr>
            <w:tcW w:w="5220" w:type="dxa"/>
          </w:tcPr>
          <w:p w14:paraId="00FC8A10" w14:textId="77777777" w:rsidR="00254F9E" w:rsidRDefault="00254F9E" w:rsidP="00934484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 xml:space="preserve">Totaalbedrag (projectomvang in Euro </w:t>
            </w:r>
            <w:r w:rsidR="00934484">
              <w:rPr>
                <w:szCs w:val="16"/>
              </w:rPr>
              <w:t>excl. BTW</w:t>
            </w:r>
            <w:r>
              <w:rPr>
                <w:szCs w:val="16"/>
              </w:rPr>
              <w:t>)</w:t>
            </w:r>
          </w:p>
        </w:tc>
        <w:tc>
          <w:tcPr>
            <w:tcW w:w="4320" w:type="dxa"/>
          </w:tcPr>
          <w:p w14:paraId="73492A34" w14:textId="77777777" w:rsidR="00254F9E" w:rsidRDefault="00254F9E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23545F25" w14:textId="77777777">
        <w:tc>
          <w:tcPr>
            <w:tcW w:w="5220" w:type="dxa"/>
          </w:tcPr>
          <w:p w14:paraId="62997871" w14:textId="77777777" w:rsidR="000F37CF" w:rsidRDefault="000F37CF" w:rsidP="00934484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 xml:space="preserve">Datum start </w:t>
            </w:r>
            <w:r w:rsidR="00BD7FE2">
              <w:rPr>
                <w:szCs w:val="16"/>
              </w:rPr>
              <w:t>werk/</w:t>
            </w:r>
            <w:r w:rsidR="00934484">
              <w:rPr>
                <w:szCs w:val="16"/>
              </w:rPr>
              <w:t>dienst/levering</w:t>
            </w:r>
            <w:r>
              <w:rPr>
                <w:szCs w:val="16"/>
              </w:rPr>
              <w:t>:</w:t>
            </w:r>
          </w:p>
        </w:tc>
        <w:tc>
          <w:tcPr>
            <w:tcW w:w="4320" w:type="dxa"/>
          </w:tcPr>
          <w:p w14:paraId="34AE71E6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  <w:tr w:rsidR="000F37CF" w14:paraId="1ACC1DAE" w14:textId="77777777">
        <w:tc>
          <w:tcPr>
            <w:tcW w:w="5220" w:type="dxa"/>
          </w:tcPr>
          <w:p w14:paraId="76D2D911" w14:textId="77777777" w:rsidR="000F37CF" w:rsidRDefault="000F37CF" w:rsidP="00AC761F">
            <w:pPr>
              <w:spacing w:before="90" w:after="54" w:line="260" w:lineRule="exact"/>
              <w:rPr>
                <w:szCs w:val="16"/>
              </w:rPr>
            </w:pPr>
            <w:r>
              <w:rPr>
                <w:szCs w:val="16"/>
              </w:rPr>
              <w:t>Datum oplevering:</w:t>
            </w:r>
          </w:p>
        </w:tc>
        <w:tc>
          <w:tcPr>
            <w:tcW w:w="4320" w:type="dxa"/>
          </w:tcPr>
          <w:p w14:paraId="11DE5E16" w14:textId="77777777" w:rsidR="000F37CF" w:rsidRDefault="000F37CF" w:rsidP="00AC761F">
            <w:pPr>
              <w:spacing w:before="90" w:after="54" w:line="260" w:lineRule="exact"/>
              <w:rPr>
                <w:i/>
                <w:szCs w:val="16"/>
              </w:rPr>
            </w:pPr>
          </w:p>
        </w:tc>
      </w:tr>
    </w:tbl>
    <w:p w14:paraId="1DE396D5" w14:textId="77777777" w:rsidR="000F37CF" w:rsidRDefault="000F37CF" w:rsidP="00AC761F">
      <w:pPr>
        <w:spacing w:line="260" w:lineRule="exact"/>
        <w:rPr>
          <w:rFonts w:cs="Arial"/>
          <w:i/>
        </w:rPr>
      </w:pPr>
      <w:bookmarkStart w:id="1" w:name="_GoBack"/>
      <w:bookmarkEnd w:id="1"/>
    </w:p>
    <w:p w14:paraId="3F1E20E7" w14:textId="2198F53F" w:rsidR="000F37CF" w:rsidRDefault="000F37CF" w:rsidP="00AC761F">
      <w:pPr>
        <w:spacing w:line="260" w:lineRule="exact"/>
        <w:rPr>
          <w:rFonts w:cs="Arial"/>
        </w:rPr>
      </w:pPr>
      <w:r>
        <w:rPr>
          <w:rFonts w:cs="Arial"/>
          <w:i/>
        </w:rPr>
        <w:t xml:space="preserve"> (*</w:t>
      </w:r>
      <w:r w:rsidR="00AC761F">
        <w:rPr>
          <w:rFonts w:cs="Arial"/>
          <w:i/>
        </w:rPr>
        <w:t xml:space="preserve">Opdrachtgever </w:t>
      </w:r>
      <w:r>
        <w:rPr>
          <w:rFonts w:cs="Arial"/>
          <w:i/>
        </w:rPr>
        <w:t>behoudt zich het recht voor om referenties na te trekken)</w:t>
      </w:r>
      <w:r>
        <w:rPr>
          <w:rFonts w:cs="Arial"/>
          <w:i/>
        </w:rPr>
        <w:br/>
      </w:r>
    </w:p>
    <w:p w14:paraId="04052D4F" w14:textId="55A7E4BF" w:rsidR="005D3326" w:rsidRDefault="005D3326" w:rsidP="00AC761F">
      <w:pPr>
        <w:spacing w:line="260" w:lineRule="exact"/>
        <w:rPr>
          <w:rFonts w:cs="Arial"/>
        </w:rPr>
      </w:pPr>
    </w:p>
    <w:p w14:paraId="74B7D3E8" w14:textId="77777777" w:rsidR="005D3326" w:rsidRDefault="005D3326" w:rsidP="005D3326">
      <w:pPr>
        <w:spacing w:line="260" w:lineRule="exact"/>
        <w:rPr>
          <w:rFonts w:cs="Arial"/>
        </w:rPr>
      </w:pPr>
      <w:r>
        <w:rPr>
          <w:rFonts w:cs="Arial"/>
        </w:rPr>
        <w:t xml:space="preserve">Beelmateriaal van deze referentie is bijgevoegd als bijlage </w:t>
      </w:r>
      <w:r>
        <w:rPr>
          <w:rFonts w:cs="Arial"/>
          <w:highlight w:val="yellow"/>
        </w:rPr>
        <w:t>&lt;</w:t>
      </w:r>
      <w:r w:rsidRPr="00241BD6">
        <w:rPr>
          <w:rFonts w:cs="Arial"/>
          <w:highlight w:val="yellow"/>
        </w:rPr>
        <w:t>naam en referentie bijlage</w:t>
      </w:r>
      <w:r>
        <w:rPr>
          <w:rFonts w:cs="Arial"/>
          <w:highlight w:val="yellow"/>
        </w:rPr>
        <w:t>&gt;</w:t>
      </w:r>
    </w:p>
    <w:p w14:paraId="24FF644E" w14:textId="77777777" w:rsidR="005D3326" w:rsidRDefault="005D3326" w:rsidP="00AC761F">
      <w:pPr>
        <w:spacing w:line="260" w:lineRule="exact"/>
        <w:rPr>
          <w:rFonts w:cs="Arial"/>
        </w:rPr>
      </w:pPr>
    </w:p>
    <w:sectPr w:rsidR="005D3326" w:rsidSect="00B42344">
      <w:pgSz w:w="11905" w:h="16837"/>
      <w:pgMar w:top="1134" w:right="850" w:bottom="850" w:left="1275" w:header="1134" w:footer="850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A2C878" w14:textId="77777777" w:rsidR="008A7651" w:rsidRDefault="008A7651">
      <w:r>
        <w:separator/>
      </w:r>
    </w:p>
  </w:endnote>
  <w:endnote w:type="continuationSeparator" w:id="0">
    <w:p w14:paraId="689CD18F" w14:textId="77777777" w:rsidR="008A7651" w:rsidRDefault="008A76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P TypographicSymbols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E8CED4" w14:textId="77777777" w:rsidR="008A7651" w:rsidRDefault="008A7651">
      <w:r>
        <w:separator/>
      </w:r>
    </w:p>
  </w:footnote>
  <w:footnote w:type="continuationSeparator" w:id="0">
    <w:p w14:paraId="6A4C14FE" w14:textId="77777777" w:rsidR="008A7651" w:rsidRDefault="008A765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AEDC9F34"/>
    <w:lvl w:ilvl="0">
      <w:start w:val="1"/>
      <w:numFmt w:val="decimal"/>
      <w:pStyle w:val="Lijstnummering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4806E8E"/>
    <w:lvl w:ilvl="0">
      <w:start w:val="1"/>
      <w:numFmt w:val="decimal"/>
      <w:pStyle w:val="Lijstnummering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C00A010"/>
    <w:lvl w:ilvl="0">
      <w:start w:val="1"/>
      <w:numFmt w:val="decimal"/>
      <w:pStyle w:val="Lijstnummering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2D83234"/>
    <w:lvl w:ilvl="0">
      <w:start w:val="1"/>
      <w:numFmt w:val="decimal"/>
      <w:pStyle w:val="Lijstnummering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2775C"/>
    <w:lvl w:ilvl="0">
      <w:start w:val="1"/>
      <w:numFmt w:val="bullet"/>
      <w:pStyle w:val="Lijstopsomtek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9EEFBF0"/>
    <w:lvl w:ilvl="0">
      <w:start w:val="1"/>
      <w:numFmt w:val="bullet"/>
      <w:pStyle w:val="Lijstopsomtek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0A23C08"/>
    <w:lvl w:ilvl="0">
      <w:start w:val="1"/>
      <w:numFmt w:val="bullet"/>
      <w:pStyle w:val="Lijstopsomtek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86E7448"/>
    <w:lvl w:ilvl="0">
      <w:start w:val="1"/>
      <w:numFmt w:val="bullet"/>
      <w:pStyle w:val="Lijstopsomtek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2A716E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3AB3494"/>
    <w:multiLevelType w:val="multilevel"/>
    <w:tmpl w:val="17D81118"/>
    <w:lvl w:ilvl="0">
      <w:start w:val="1"/>
      <w:numFmt w:val="bullet"/>
      <w:pStyle w:val="bullet1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357" w:firstLine="3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357" w:firstLine="363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0" w15:restartNumberingAfterBreak="0">
    <w:nsid w:val="16310F88"/>
    <w:multiLevelType w:val="multilevel"/>
    <w:tmpl w:val="489CE63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</w:lvl>
    <w:lvl w:ilvl="1">
      <w:start w:val="1"/>
      <w:numFmt w:val="lowerLetter"/>
      <w:lvlText w:val="%1%2"/>
      <w:lvlJc w:val="left"/>
      <w:pPr>
        <w:tabs>
          <w:tab w:val="num" w:pos="927"/>
        </w:tabs>
        <w:ind w:left="567" w:firstLine="0"/>
      </w:pPr>
    </w:lvl>
    <w:lvl w:ilvl="2">
      <w:start w:val="1"/>
      <w:numFmt w:val="decimal"/>
      <w:pStyle w:val="genummerdelijst"/>
      <w:lvlText w:val="%1.%2.%3"/>
      <w:lvlJc w:val="left"/>
      <w:pPr>
        <w:tabs>
          <w:tab w:val="num" w:pos="1287"/>
        </w:tabs>
        <w:ind w:left="567" w:firstLine="0"/>
      </w:p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11" w15:restartNumberingAfterBreak="0">
    <w:nsid w:val="297A5B63"/>
    <w:multiLevelType w:val="multilevel"/>
    <w:tmpl w:val="175206C0"/>
    <w:lvl w:ilvl="0">
      <w:start w:val="1"/>
      <w:numFmt w:val="decimal"/>
      <w:pStyle w:val="verwijzingnummer"/>
      <w:lvlText w:val="%1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"/>
      <w:lvlJc w:val="left"/>
      <w:pPr>
        <w:tabs>
          <w:tab w:val="num" w:pos="720"/>
        </w:tabs>
        <w:ind w:left="720" w:hanging="360"/>
      </w:p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4C1B66BB"/>
    <w:multiLevelType w:val="hybridMultilevel"/>
    <w:tmpl w:val="A8766968"/>
    <w:lvl w:ilvl="0" w:tplc="EDF2EDB6">
      <w:start w:val="1"/>
      <w:numFmt w:val="decimal"/>
      <w:pStyle w:val="bijlage"/>
      <w:lvlText w:val="Bijlage %1"/>
      <w:lvlJc w:val="left"/>
      <w:pPr>
        <w:tabs>
          <w:tab w:val="num" w:pos="1800"/>
        </w:tabs>
        <w:ind w:left="1077" w:hanging="107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D875C51"/>
    <w:multiLevelType w:val="singleLevel"/>
    <w:tmpl w:val="83FE3A12"/>
    <w:lvl w:ilvl="0">
      <w:start w:val="1"/>
      <w:numFmt w:val="bullet"/>
      <w:pStyle w:val="Lijstopsomteken"/>
      <w:lvlText w:val=""/>
      <w:lvlJc w:val="left"/>
      <w:pPr>
        <w:tabs>
          <w:tab w:val="num" w:pos="360"/>
        </w:tabs>
        <w:ind w:left="284" w:hanging="284"/>
      </w:pPr>
      <w:rPr>
        <w:rFonts w:ascii="WP TypographicSymbols" w:hAnsi="WP TypographicSymbols" w:hint="default"/>
      </w:rPr>
    </w:lvl>
  </w:abstractNum>
  <w:num w:numId="1">
    <w:abstractNumId w:val="13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9"/>
  </w:num>
  <w:num w:numId="12">
    <w:abstractNumId w:val="10"/>
  </w:num>
  <w:num w:numId="13">
    <w:abstractNumId w:val="11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284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7CF"/>
    <w:rsid w:val="00097147"/>
    <w:rsid w:val="000B61A3"/>
    <w:rsid w:val="000E7351"/>
    <w:rsid w:val="000F37CF"/>
    <w:rsid w:val="00226B0F"/>
    <w:rsid w:val="00254F9E"/>
    <w:rsid w:val="002648D9"/>
    <w:rsid w:val="003658E6"/>
    <w:rsid w:val="004666EE"/>
    <w:rsid w:val="004838C9"/>
    <w:rsid w:val="00566B1F"/>
    <w:rsid w:val="005D3326"/>
    <w:rsid w:val="005F511F"/>
    <w:rsid w:val="006060C0"/>
    <w:rsid w:val="006D0AAC"/>
    <w:rsid w:val="006D2DFA"/>
    <w:rsid w:val="006D6A51"/>
    <w:rsid w:val="00743FCE"/>
    <w:rsid w:val="00754104"/>
    <w:rsid w:val="0079385D"/>
    <w:rsid w:val="007A50BA"/>
    <w:rsid w:val="008268DF"/>
    <w:rsid w:val="008863FD"/>
    <w:rsid w:val="008A7651"/>
    <w:rsid w:val="00934484"/>
    <w:rsid w:val="00997459"/>
    <w:rsid w:val="009A365F"/>
    <w:rsid w:val="009A4D67"/>
    <w:rsid w:val="00AC761F"/>
    <w:rsid w:val="00AD4E5E"/>
    <w:rsid w:val="00B42344"/>
    <w:rsid w:val="00BC6A79"/>
    <w:rsid w:val="00BD7FE2"/>
    <w:rsid w:val="00C7032F"/>
    <w:rsid w:val="00C935BB"/>
    <w:rsid w:val="00CC5CD6"/>
    <w:rsid w:val="00CF1E1B"/>
    <w:rsid w:val="00CF74BA"/>
    <w:rsid w:val="00D22F90"/>
    <w:rsid w:val="00D273C2"/>
    <w:rsid w:val="00D36EDA"/>
    <w:rsid w:val="00D755E7"/>
    <w:rsid w:val="00DE7EEC"/>
    <w:rsid w:val="00EC769C"/>
    <w:rsid w:val="00EE7E31"/>
    <w:rsid w:val="00F309E8"/>
    <w:rsid w:val="00F56885"/>
    <w:rsid w:val="00FD2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A3851BD"/>
  <w15:docId w15:val="{07947AB8-F3A2-4522-8A44-3A2FC5733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42344"/>
    <w:rPr>
      <w:rFonts w:ascii="Arial" w:hAnsi="Arial"/>
    </w:rPr>
  </w:style>
  <w:style w:type="paragraph" w:styleId="Kop1">
    <w:name w:val="heading 1"/>
    <w:basedOn w:val="Standaard"/>
    <w:next w:val="Standaard"/>
    <w:qFormat/>
    <w:rsid w:val="00B42344"/>
    <w:pPr>
      <w:keepNext/>
      <w:spacing w:before="480" w:after="240"/>
      <w:outlineLvl w:val="0"/>
    </w:pPr>
    <w:rPr>
      <w:b/>
      <w:kern w:val="28"/>
      <w:sz w:val="36"/>
    </w:rPr>
  </w:style>
  <w:style w:type="paragraph" w:styleId="Kop2">
    <w:name w:val="heading 2"/>
    <w:basedOn w:val="Standaard"/>
    <w:next w:val="Standaard"/>
    <w:qFormat/>
    <w:rsid w:val="00B42344"/>
    <w:pPr>
      <w:keepNext/>
      <w:keepLines/>
      <w:spacing w:before="480" w:after="240"/>
      <w:outlineLvl w:val="1"/>
    </w:pPr>
    <w:rPr>
      <w:b/>
      <w:sz w:val="28"/>
    </w:rPr>
  </w:style>
  <w:style w:type="paragraph" w:styleId="Kop3">
    <w:name w:val="heading 3"/>
    <w:basedOn w:val="Standaard"/>
    <w:next w:val="Standaard"/>
    <w:qFormat/>
    <w:rsid w:val="00B42344"/>
    <w:pPr>
      <w:keepNext/>
      <w:keepLines/>
      <w:spacing w:before="240" w:after="60"/>
      <w:outlineLvl w:val="2"/>
    </w:pPr>
    <w:rPr>
      <w:b/>
      <w:sz w:val="24"/>
    </w:rPr>
  </w:style>
  <w:style w:type="paragraph" w:styleId="Kop4">
    <w:name w:val="heading 4"/>
    <w:basedOn w:val="Standaard"/>
    <w:next w:val="Standaard"/>
    <w:qFormat/>
    <w:rsid w:val="00B42344"/>
    <w:pPr>
      <w:keepNext/>
      <w:keepLines/>
      <w:spacing w:before="240" w:after="60"/>
      <w:outlineLvl w:val="3"/>
    </w:pPr>
    <w:rPr>
      <w:b/>
      <w:sz w:val="22"/>
    </w:rPr>
  </w:style>
  <w:style w:type="paragraph" w:styleId="Kop5">
    <w:name w:val="heading 5"/>
    <w:basedOn w:val="Standaard"/>
    <w:next w:val="Standaard"/>
    <w:qFormat/>
    <w:rsid w:val="00B42344"/>
    <w:pPr>
      <w:keepNext/>
      <w:keepLines/>
      <w:spacing w:before="240" w:after="60"/>
      <w:outlineLvl w:val="4"/>
    </w:pPr>
    <w:rPr>
      <w:i/>
      <w:sz w:val="22"/>
    </w:rPr>
  </w:style>
  <w:style w:type="paragraph" w:styleId="Kop6">
    <w:name w:val="heading 6"/>
    <w:basedOn w:val="Standaard"/>
    <w:next w:val="Standaard"/>
    <w:qFormat/>
    <w:rsid w:val="00B42344"/>
    <w:pPr>
      <w:keepNext/>
      <w:keepLines/>
      <w:spacing w:before="240" w:after="60"/>
      <w:outlineLvl w:val="5"/>
    </w:pPr>
    <w:rPr>
      <w:i/>
    </w:rPr>
  </w:style>
  <w:style w:type="paragraph" w:styleId="Kop7">
    <w:name w:val="heading 7"/>
    <w:basedOn w:val="Standaard"/>
    <w:next w:val="Standaard"/>
    <w:qFormat/>
    <w:rsid w:val="00B42344"/>
    <w:pPr>
      <w:keepNext/>
      <w:keepLines/>
      <w:outlineLvl w:val="6"/>
    </w:pPr>
    <w:rPr>
      <w:b/>
    </w:rPr>
  </w:style>
  <w:style w:type="paragraph" w:styleId="Kop8">
    <w:name w:val="heading 8"/>
    <w:basedOn w:val="Standaard"/>
    <w:next w:val="Standaard"/>
    <w:qFormat/>
    <w:rsid w:val="00B42344"/>
    <w:pPr>
      <w:keepNext/>
      <w:keepLines/>
      <w:outlineLvl w:val="7"/>
    </w:pPr>
    <w:rPr>
      <w:b/>
      <w:i/>
      <w:sz w:val="18"/>
    </w:rPr>
  </w:style>
  <w:style w:type="paragraph" w:styleId="Kop9">
    <w:name w:val="heading 9"/>
    <w:basedOn w:val="Standaard"/>
    <w:next w:val="Standaard"/>
    <w:qFormat/>
    <w:rsid w:val="00B42344"/>
    <w:pPr>
      <w:keepNext/>
      <w:keepLines/>
      <w:outlineLvl w:val="8"/>
    </w:pPr>
    <w:rPr>
      <w:i/>
      <w:sz w:val="1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Aanhef">
    <w:name w:val="Salutation"/>
    <w:basedOn w:val="Standaard"/>
    <w:next w:val="Standaard"/>
    <w:semiHidden/>
    <w:rsid w:val="00B42344"/>
  </w:style>
  <w:style w:type="paragraph" w:styleId="Adresenvelop">
    <w:name w:val="envelope address"/>
    <w:basedOn w:val="Standaard"/>
    <w:semiHidden/>
    <w:rsid w:val="00B42344"/>
    <w:pPr>
      <w:framePr w:w="7920" w:h="1980" w:hRule="exact" w:hSpace="141" w:wrap="auto" w:hAnchor="page" w:xAlign="center" w:yAlign="bottom"/>
      <w:ind w:left="2410"/>
    </w:pPr>
    <w:rPr>
      <w:sz w:val="24"/>
    </w:rPr>
  </w:style>
  <w:style w:type="paragraph" w:styleId="Afsluiting">
    <w:name w:val="Closing"/>
    <w:basedOn w:val="Standaard"/>
    <w:semiHidden/>
    <w:rsid w:val="00B42344"/>
    <w:pPr>
      <w:ind w:left="3261"/>
    </w:pPr>
  </w:style>
  <w:style w:type="paragraph" w:styleId="Afzender">
    <w:name w:val="envelope return"/>
    <w:basedOn w:val="Standaard"/>
    <w:semiHidden/>
    <w:rsid w:val="00B42344"/>
  </w:style>
  <w:style w:type="paragraph" w:styleId="Berichtkop">
    <w:name w:val="Message Header"/>
    <w:basedOn w:val="Standaard"/>
    <w:semiHidden/>
    <w:rsid w:val="00B42344"/>
    <w:pPr>
      <w:pBdr>
        <w:top w:val="single" w:sz="6" w:space="1" w:color="auto"/>
        <w:bottom w:val="single" w:sz="6" w:space="1" w:color="auto"/>
      </w:pBdr>
      <w:shd w:val="pct20" w:color="auto" w:fill="auto"/>
      <w:ind w:left="1134" w:hanging="1134"/>
    </w:pPr>
    <w:rPr>
      <w:b/>
      <w:sz w:val="24"/>
    </w:rPr>
  </w:style>
  <w:style w:type="paragraph" w:styleId="Bijschrift">
    <w:name w:val="caption"/>
    <w:basedOn w:val="Standaard"/>
    <w:next w:val="Standaard"/>
    <w:qFormat/>
    <w:rsid w:val="00B42344"/>
    <w:pPr>
      <w:spacing w:before="120" w:after="120"/>
    </w:pPr>
    <w:rPr>
      <w:b/>
    </w:rPr>
  </w:style>
  <w:style w:type="paragraph" w:styleId="Bloktekst">
    <w:name w:val="Block Text"/>
    <w:basedOn w:val="Standaard"/>
    <w:semiHidden/>
    <w:rsid w:val="00B42344"/>
    <w:pPr>
      <w:spacing w:after="120"/>
      <w:ind w:left="3261" w:right="-1"/>
    </w:pPr>
  </w:style>
  <w:style w:type="paragraph" w:styleId="Bronvermelding">
    <w:name w:val="table of authorities"/>
    <w:basedOn w:val="Standaard"/>
    <w:next w:val="Standaard"/>
    <w:semiHidden/>
    <w:rsid w:val="00B42344"/>
    <w:pPr>
      <w:ind w:left="200" w:hanging="200"/>
    </w:pPr>
  </w:style>
  <w:style w:type="paragraph" w:customStyle="1" w:styleId="commentaar">
    <w:name w:val="commentaar"/>
    <w:basedOn w:val="Standaard"/>
    <w:rsid w:val="00B42344"/>
    <w:rPr>
      <w:i/>
    </w:rPr>
  </w:style>
  <w:style w:type="paragraph" w:styleId="Datum">
    <w:name w:val="Date"/>
    <w:basedOn w:val="Standaard"/>
    <w:next w:val="Standaard"/>
    <w:semiHidden/>
    <w:rsid w:val="00B42344"/>
  </w:style>
  <w:style w:type="paragraph" w:styleId="Documentstructuur">
    <w:name w:val="Document Map"/>
    <w:basedOn w:val="Standaard"/>
    <w:semiHidden/>
    <w:rsid w:val="00B42344"/>
    <w:pPr>
      <w:shd w:val="clear" w:color="auto" w:fill="FF0000"/>
    </w:pPr>
    <w:rPr>
      <w:rFonts w:ascii="Tahoma" w:hAnsi="Tahoma"/>
      <w:color w:val="FFFFFF"/>
    </w:rPr>
  </w:style>
  <w:style w:type="character" w:styleId="Eindnootmarkering">
    <w:name w:val="endnote reference"/>
    <w:basedOn w:val="Standaardalinea-lettertype"/>
    <w:semiHidden/>
    <w:rsid w:val="00B42344"/>
    <w:rPr>
      <w:vertAlign w:val="superscript"/>
    </w:rPr>
  </w:style>
  <w:style w:type="paragraph" w:styleId="Eindnoottekst">
    <w:name w:val="endnote text"/>
    <w:basedOn w:val="Standaard"/>
    <w:semiHidden/>
    <w:rsid w:val="00B42344"/>
    <w:rPr>
      <w:sz w:val="16"/>
    </w:rPr>
  </w:style>
  <w:style w:type="character" w:styleId="GevolgdeHyperlink">
    <w:name w:val="FollowedHyperlink"/>
    <w:basedOn w:val="Standaardalinea-lettertype"/>
    <w:semiHidden/>
    <w:rsid w:val="00B42344"/>
    <w:rPr>
      <w:color w:val="0000FF"/>
      <w:u w:val="single"/>
    </w:rPr>
  </w:style>
  <w:style w:type="paragraph" w:styleId="Handtekening">
    <w:name w:val="Signature"/>
    <w:basedOn w:val="Standaard"/>
    <w:semiHidden/>
    <w:rsid w:val="00B42344"/>
    <w:pPr>
      <w:tabs>
        <w:tab w:val="right" w:pos="3912"/>
      </w:tabs>
      <w:ind w:right="5528"/>
    </w:pPr>
  </w:style>
  <w:style w:type="character" w:styleId="Hyperlink">
    <w:name w:val="Hyperlink"/>
    <w:basedOn w:val="Standaardalinea-lettertype"/>
    <w:semiHidden/>
    <w:rsid w:val="00B42344"/>
    <w:rPr>
      <w:color w:val="FF0000"/>
      <w:u w:val="single"/>
    </w:rPr>
  </w:style>
  <w:style w:type="paragraph" w:styleId="Index1">
    <w:name w:val="index 1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b/>
      <w:szCs w:val="24"/>
      <w:lang w:val="en-US"/>
    </w:rPr>
  </w:style>
  <w:style w:type="paragraph" w:styleId="Index2">
    <w:name w:val="index 2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szCs w:val="24"/>
      <w:lang w:val="en-US"/>
    </w:rPr>
  </w:style>
  <w:style w:type="paragraph" w:styleId="Index3">
    <w:name w:val="index 3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szCs w:val="24"/>
      <w:lang w:val="en-US"/>
    </w:rPr>
  </w:style>
  <w:style w:type="paragraph" w:styleId="Index4">
    <w:name w:val="index 4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sz w:val="18"/>
      <w:szCs w:val="24"/>
      <w:lang w:val="en-US"/>
    </w:rPr>
  </w:style>
  <w:style w:type="paragraph" w:styleId="Index5">
    <w:name w:val="index 5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sz w:val="16"/>
      <w:szCs w:val="24"/>
      <w:lang w:val="en-US"/>
    </w:rPr>
  </w:style>
  <w:style w:type="paragraph" w:styleId="Index6">
    <w:name w:val="index 6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i/>
      <w:sz w:val="16"/>
      <w:szCs w:val="24"/>
      <w:lang w:val="en-US"/>
    </w:rPr>
  </w:style>
  <w:style w:type="paragraph" w:styleId="Index7">
    <w:name w:val="index 7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i/>
      <w:sz w:val="16"/>
      <w:szCs w:val="24"/>
      <w:lang w:val="en-US"/>
    </w:rPr>
  </w:style>
  <w:style w:type="paragraph" w:styleId="Index8">
    <w:name w:val="index 8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i/>
      <w:sz w:val="16"/>
      <w:szCs w:val="24"/>
      <w:lang w:val="en-US"/>
    </w:rPr>
  </w:style>
  <w:style w:type="paragraph" w:styleId="Index9">
    <w:name w:val="index 9"/>
    <w:basedOn w:val="Standaard"/>
    <w:next w:val="Standaard"/>
    <w:autoRedefine/>
    <w:semiHidden/>
    <w:rsid w:val="00B42344"/>
    <w:pPr>
      <w:widowControl w:val="0"/>
      <w:autoSpaceDE w:val="0"/>
      <w:autoSpaceDN w:val="0"/>
      <w:adjustRightInd w:val="0"/>
    </w:pPr>
    <w:rPr>
      <w:rFonts w:ascii="Helv" w:hAnsi="Helv"/>
      <w:i/>
      <w:sz w:val="16"/>
      <w:szCs w:val="24"/>
      <w:lang w:val="en-US"/>
    </w:rPr>
  </w:style>
  <w:style w:type="paragraph" w:styleId="Indexkop">
    <w:name w:val="index heading"/>
    <w:basedOn w:val="Standaard"/>
    <w:next w:val="Index1"/>
    <w:semiHidden/>
    <w:rsid w:val="00B42344"/>
    <w:pPr>
      <w:framePr w:hSpace="142" w:vSpace="142" w:wrap="around" w:vAnchor="text" w:hAnchor="text" w:y="1"/>
      <w:widowControl w:val="0"/>
      <w:pBdr>
        <w:top w:val="single" w:sz="4" w:space="1" w:color="auto"/>
      </w:pBdr>
      <w:autoSpaceDE w:val="0"/>
      <w:autoSpaceDN w:val="0"/>
      <w:adjustRightInd w:val="0"/>
    </w:pPr>
    <w:rPr>
      <w:rFonts w:cs="Arial"/>
      <w:b/>
      <w:bCs/>
      <w:sz w:val="32"/>
      <w:szCs w:val="24"/>
      <w:lang w:val="en-US"/>
    </w:rPr>
  </w:style>
  <w:style w:type="paragraph" w:styleId="Inhopg1">
    <w:name w:val="toc 1"/>
    <w:basedOn w:val="Standaard"/>
    <w:next w:val="Standaard"/>
    <w:autoRedefine/>
    <w:semiHidden/>
    <w:rsid w:val="00B42344"/>
    <w:pPr>
      <w:keepNext/>
      <w:keepLines/>
      <w:spacing w:before="240" w:after="120"/>
    </w:pPr>
    <w:rPr>
      <w:b/>
      <w:noProof/>
      <w:sz w:val="24"/>
    </w:rPr>
  </w:style>
  <w:style w:type="paragraph" w:styleId="Inhopg2">
    <w:name w:val="toc 2"/>
    <w:basedOn w:val="Standaard"/>
    <w:next w:val="Standaard"/>
    <w:autoRedefine/>
    <w:semiHidden/>
    <w:rsid w:val="00B42344"/>
    <w:pPr>
      <w:spacing w:before="120" w:after="60"/>
    </w:pPr>
    <w:rPr>
      <w:b/>
    </w:rPr>
  </w:style>
  <w:style w:type="paragraph" w:styleId="Inhopg3">
    <w:name w:val="toc 3"/>
    <w:basedOn w:val="Standaard"/>
    <w:next w:val="Standaard"/>
    <w:autoRedefine/>
    <w:semiHidden/>
    <w:rsid w:val="00B42344"/>
    <w:pPr>
      <w:tabs>
        <w:tab w:val="right" w:leader="dot" w:pos="9072"/>
      </w:tabs>
    </w:pPr>
    <w:rPr>
      <w:noProof/>
    </w:rPr>
  </w:style>
  <w:style w:type="paragraph" w:styleId="Inhopg4">
    <w:name w:val="toc 4"/>
    <w:basedOn w:val="Standaard"/>
    <w:next w:val="Standaard"/>
    <w:autoRedefine/>
    <w:semiHidden/>
    <w:rsid w:val="00B42344"/>
    <w:pPr>
      <w:tabs>
        <w:tab w:val="right" w:leader="dot" w:pos="9072"/>
      </w:tabs>
    </w:pPr>
    <w:rPr>
      <w:noProof/>
    </w:rPr>
  </w:style>
  <w:style w:type="paragraph" w:styleId="Inhopg5">
    <w:name w:val="toc 5"/>
    <w:basedOn w:val="Standaard"/>
    <w:next w:val="Standaard"/>
    <w:autoRedefine/>
    <w:semiHidden/>
    <w:rsid w:val="00B42344"/>
    <w:pPr>
      <w:tabs>
        <w:tab w:val="right" w:leader="dot" w:pos="9072"/>
      </w:tabs>
    </w:pPr>
    <w:rPr>
      <w:noProof/>
    </w:rPr>
  </w:style>
  <w:style w:type="paragraph" w:styleId="Inhopg6">
    <w:name w:val="toc 6"/>
    <w:basedOn w:val="Standaard"/>
    <w:next w:val="Standaard"/>
    <w:autoRedefine/>
    <w:semiHidden/>
    <w:rsid w:val="00B42344"/>
    <w:pPr>
      <w:tabs>
        <w:tab w:val="right" w:leader="dot" w:pos="9072"/>
      </w:tabs>
      <w:spacing w:line="240" w:lineRule="atLeast"/>
    </w:pPr>
    <w:rPr>
      <w:noProof/>
      <w:sz w:val="18"/>
    </w:rPr>
  </w:style>
  <w:style w:type="paragraph" w:styleId="Inhopg7">
    <w:name w:val="toc 7"/>
    <w:basedOn w:val="Standaard"/>
    <w:next w:val="Standaard"/>
    <w:autoRedefine/>
    <w:semiHidden/>
    <w:rsid w:val="00B42344"/>
    <w:pPr>
      <w:tabs>
        <w:tab w:val="right" w:leader="dot" w:pos="9072"/>
      </w:tabs>
      <w:spacing w:line="240" w:lineRule="atLeast"/>
    </w:pPr>
    <w:rPr>
      <w:noProof/>
      <w:sz w:val="18"/>
    </w:rPr>
  </w:style>
  <w:style w:type="paragraph" w:styleId="Inhopg8">
    <w:name w:val="toc 8"/>
    <w:basedOn w:val="Standaard"/>
    <w:next w:val="Standaard"/>
    <w:autoRedefine/>
    <w:semiHidden/>
    <w:rsid w:val="00B42344"/>
    <w:pPr>
      <w:tabs>
        <w:tab w:val="right" w:leader="dot" w:pos="9072"/>
      </w:tabs>
      <w:spacing w:line="240" w:lineRule="atLeast"/>
    </w:pPr>
    <w:rPr>
      <w:noProof/>
      <w:sz w:val="16"/>
    </w:rPr>
  </w:style>
  <w:style w:type="paragraph" w:styleId="Inhopg9">
    <w:name w:val="toc 9"/>
    <w:basedOn w:val="Standaard"/>
    <w:next w:val="Standaard"/>
    <w:autoRedefine/>
    <w:semiHidden/>
    <w:rsid w:val="00B42344"/>
    <w:pPr>
      <w:tabs>
        <w:tab w:val="right" w:leader="dot" w:pos="9072"/>
      </w:tabs>
      <w:spacing w:line="240" w:lineRule="atLeast"/>
    </w:pPr>
    <w:rPr>
      <w:noProof/>
      <w:sz w:val="16"/>
    </w:rPr>
  </w:style>
  <w:style w:type="paragraph" w:customStyle="1" w:styleId="inleiding">
    <w:name w:val="inleiding"/>
    <w:basedOn w:val="Standaard"/>
    <w:rsid w:val="00B42344"/>
    <w:rPr>
      <w:b/>
    </w:rPr>
  </w:style>
  <w:style w:type="paragraph" w:styleId="Kopbronvermelding">
    <w:name w:val="toa heading"/>
    <w:basedOn w:val="Standaard"/>
    <w:next w:val="Standaard"/>
    <w:semiHidden/>
    <w:rsid w:val="00B42344"/>
    <w:pPr>
      <w:spacing w:before="120"/>
    </w:pPr>
    <w:rPr>
      <w:b/>
      <w:sz w:val="24"/>
    </w:rPr>
  </w:style>
  <w:style w:type="paragraph" w:styleId="Koptekst">
    <w:name w:val="header"/>
    <w:basedOn w:val="Standaard"/>
    <w:semiHidden/>
    <w:rsid w:val="00B42344"/>
    <w:pPr>
      <w:tabs>
        <w:tab w:val="right" w:pos="9072"/>
      </w:tabs>
      <w:spacing w:before="60"/>
      <w:jc w:val="right"/>
    </w:pPr>
    <w:rPr>
      <w:sz w:val="18"/>
    </w:rPr>
  </w:style>
  <w:style w:type="paragraph" w:styleId="Lijst">
    <w:name w:val="List"/>
    <w:basedOn w:val="Standaard"/>
    <w:semiHidden/>
    <w:rsid w:val="00B42344"/>
    <w:pPr>
      <w:ind w:left="283" w:hanging="283"/>
    </w:pPr>
  </w:style>
  <w:style w:type="paragraph" w:styleId="Lijst2">
    <w:name w:val="List 2"/>
    <w:basedOn w:val="Standaard"/>
    <w:semiHidden/>
    <w:rsid w:val="00B42344"/>
    <w:pPr>
      <w:ind w:left="566" w:hanging="283"/>
    </w:pPr>
  </w:style>
  <w:style w:type="paragraph" w:styleId="Lijst3">
    <w:name w:val="List 3"/>
    <w:basedOn w:val="Standaard"/>
    <w:semiHidden/>
    <w:rsid w:val="00B42344"/>
    <w:pPr>
      <w:ind w:left="849" w:hanging="283"/>
    </w:pPr>
  </w:style>
  <w:style w:type="paragraph" w:styleId="Lijst4">
    <w:name w:val="List 4"/>
    <w:basedOn w:val="Standaard"/>
    <w:semiHidden/>
    <w:rsid w:val="00B42344"/>
    <w:pPr>
      <w:ind w:left="1132" w:hanging="283"/>
    </w:pPr>
  </w:style>
  <w:style w:type="paragraph" w:styleId="Lijst5">
    <w:name w:val="List 5"/>
    <w:basedOn w:val="Standaard"/>
    <w:semiHidden/>
    <w:rsid w:val="00B42344"/>
    <w:pPr>
      <w:ind w:left="1415" w:hanging="283"/>
    </w:pPr>
  </w:style>
  <w:style w:type="paragraph" w:styleId="Lijstmetafbeeldingen">
    <w:name w:val="table of figures"/>
    <w:basedOn w:val="Standaard"/>
    <w:next w:val="Standaard"/>
    <w:semiHidden/>
    <w:rsid w:val="00B42344"/>
    <w:pPr>
      <w:ind w:left="400" w:hanging="400"/>
    </w:pPr>
  </w:style>
  <w:style w:type="paragraph" w:styleId="Lijstopsomteken">
    <w:name w:val="List Bullet"/>
    <w:basedOn w:val="Standaard"/>
    <w:autoRedefine/>
    <w:semiHidden/>
    <w:rsid w:val="00B42344"/>
    <w:pPr>
      <w:numPr>
        <w:numId w:val="1"/>
      </w:numPr>
    </w:pPr>
  </w:style>
  <w:style w:type="paragraph" w:styleId="Lijstopsomteken2">
    <w:name w:val="List Bullet 2"/>
    <w:basedOn w:val="Standaard"/>
    <w:autoRedefine/>
    <w:semiHidden/>
    <w:rsid w:val="00B42344"/>
    <w:pPr>
      <w:numPr>
        <w:numId w:val="2"/>
      </w:numPr>
      <w:ind w:left="284" w:firstLine="0"/>
    </w:pPr>
  </w:style>
  <w:style w:type="paragraph" w:styleId="Lijstopsomteken3">
    <w:name w:val="List Bullet 3"/>
    <w:basedOn w:val="Standaard"/>
    <w:autoRedefine/>
    <w:semiHidden/>
    <w:rsid w:val="00B42344"/>
    <w:pPr>
      <w:numPr>
        <w:numId w:val="3"/>
      </w:numPr>
    </w:pPr>
  </w:style>
  <w:style w:type="paragraph" w:styleId="Lijstopsomteken4">
    <w:name w:val="List Bullet 4"/>
    <w:basedOn w:val="Standaard"/>
    <w:autoRedefine/>
    <w:semiHidden/>
    <w:rsid w:val="00B42344"/>
    <w:pPr>
      <w:numPr>
        <w:numId w:val="4"/>
      </w:numPr>
    </w:pPr>
  </w:style>
  <w:style w:type="paragraph" w:styleId="Lijstopsomteken5">
    <w:name w:val="List Bullet 5"/>
    <w:basedOn w:val="Standaard"/>
    <w:autoRedefine/>
    <w:semiHidden/>
    <w:rsid w:val="00B42344"/>
    <w:pPr>
      <w:numPr>
        <w:numId w:val="5"/>
      </w:numPr>
    </w:pPr>
  </w:style>
  <w:style w:type="paragraph" w:styleId="Lijstnummering">
    <w:name w:val="List Number"/>
    <w:basedOn w:val="Standaard"/>
    <w:semiHidden/>
    <w:rsid w:val="00B42344"/>
    <w:pPr>
      <w:numPr>
        <w:numId w:val="6"/>
      </w:numPr>
    </w:pPr>
  </w:style>
  <w:style w:type="paragraph" w:styleId="Lijstnummering2">
    <w:name w:val="List Number 2"/>
    <w:basedOn w:val="Standaard"/>
    <w:semiHidden/>
    <w:rsid w:val="00B42344"/>
    <w:pPr>
      <w:numPr>
        <w:numId w:val="7"/>
      </w:numPr>
    </w:pPr>
  </w:style>
  <w:style w:type="paragraph" w:styleId="Lijstnummering3">
    <w:name w:val="List Number 3"/>
    <w:basedOn w:val="Standaard"/>
    <w:semiHidden/>
    <w:rsid w:val="00B42344"/>
    <w:pPr>
      <w:numPr>
        <w:numId w:val="8"/>
      </w:numPr>
    </w:pPr>
  </w:style>
  <w:style w:type="paragraph" w:styleId="Lijstnummering4">
    <w:name w:val="List Number 4"/>
    <w:basedOn w:val="Standaard"/>
    <w:semiHidden/>
    <w:rsid w:val="00B42344"/>
    <w:pPr>
      <w:numPr>
        <w:numId w:val="9"/>
      </w:numPr>
    </w:pPr>
  </w:style>
  <w:style w:type="paragraph" w:styleId="Lijstnummering5">
    <w:name w:val="List Number 5"/>
    <w:basedOn w:val="Standaard"/>
    <w:semiHidden/>
    <w:rsid w:val="00B42344"/>
    <w:pPr>
      <w:numPr>
        <w:numId w:val="10"/>
      </w:numPr>
    </w:pPr>
  </w:style>
  <w:style w:type="paragraph" w:styleId="Lijstvoortzetting">
    <w:name w:val="List Continue"/>
    <w:basedOn w:val="Standaard"/>
    <w:semiHidden/>
    <w:rsid w:val="00B42344"/>
    <w:pPr>
      <w:spacing w:after="120"/>
      <w:ind w:left="283"/>
    </w:pPr>
  </w:style>
  <w:style w:type="paragraph" w:styleId="Lijstvoortzetting2">
    <w:name w:val="List Continue 2"/>
    <w:basedOn w:val="Standaard"/>
    <w:semiHidden/>
    <w:rsid w:val="00B42344"/>
    <w:pPr>
      <w:spacing w:after="120"/>
      <w:ind w:left="566"/>
    </w:pPr>
  </w:style>
  <w:style w:type="paragraph" w:styleId="Lijstvoortzetting3">
    <w:name w:val="List Continue 3"/>
    <w:basedOn w:val="Standaard"/>
    <w:semiHidden/>
    <w:rsid w:val="00B42344"/>
    <w:pPr>
      <w:spacing w:after="120"/>
      <w:ind w:left="849"/>
    </w:pPr>
  </w:style>
  <w:style w:type="paragraph" w:styleId="Lijstvoortzetting4">
    <w:name w:val="List Continue 4"/>
    <w:basedOn w:val="Standaard"/>
    <w:semiHidden/>
    <w:rsid w:val="00B42344"/>
    <w:pPr>
      <w:spacing w:after="120"/>
      <w:ind w:left="1132"/>
    </w:pPr>
  </w:style>
  <w:style w:type="paragraph" w:styleId="Lijstvoortzetting5">
    <w:name w:val="List Continue 5"/>
    <w:basedOn w:val="Standaard"/>
    <w:semiHidden/>
    <w:rsid w:val="00B42344"/>
    <w:pPr>
      <w:spacing w:after="120"/>
      <w:ind w:left="1415"/>
    </w:pPr>
  </w:style>
  <w:style w:type="paragraph" w:styleId="Macrotekst">
    <w:name w:val="macro"/>
    <w:semiHidden/>
    <w:rsid w:val="00B4234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styleId="Nadruk">
    <w:name w:val="Emphasis"/>
    <w:basedOn w:val="Standaardalinea-lettertype"/>
    <w:qFormat/>
    <w:rsid w:val="00B42344"/>
    <w:rPr>
      <w:i/>
    </w:rPr>
  </w:style>
  <w:style w:type="paragraph" w:styleId="Notitiekop">
    <w:name w:val="Note Heading"/>
    <w:basedOn w:val="Standaard"/>
    <w:next w:val="Standaard"/>
    <w:semiHidden/>
    <w:rsid w:val="00B42344"/>
    <w:pPr>
      <w:keepNext/>
      <w:keepLines/>
      <w:spacing w:before="480" w:after="240"/>
      <w:ind w:left="3119"/>
    </w:pPr>
    <w:rPr>
      <w:b/>
      <w:sz w:val="36"/>
    </w:rPr>
  </w:style>
  <w:style w:type="paragraph" w:styleId="Tekstzonderopmaak">
    <w:name w:val="Plain Text"/>
    <w:basedOn w:val="Standaard"/>
    <w:semiHidden/>
    <w:rsid w:val="00B42344"/>
    <w:rPr>
      <w:rFonts w:ascii="Courier New" w:hAnsi="Courier New"/>
    </w:rPr>
  </w:style>
  <w:style w:type="character" w:styleId="Paginanummer">
    <w:name w:val="page number"/>
    <w:basedOn w:val="Standaardalinea-lettertype"/>
    <w:semiHidden/>
    <w:rsid w:val="00B42344"/>
    <w:rPr>
      <w:sz w:val="18"/>
    </w:rPr>
  </w:style>
  <w:style w:type="paragraph" w:styleId="Plattetekst">
    <w:name w:val="Body Text"/>
    <w:basedOn w:val="Standaard"/>
    <w:semiHidden/>
    <w:rsid w:val="00B42344"/>
    <w:pPr>
      <w:spacing w:after="120"/>
    </w:pPr>
  </w:style>
  <w:style w:type="paragraph" w:styleId="Plattetekst2">
    <w:name w:val="Body Text 2"/>
    <w:basedOn w:val="Standaard"/>
    <w:semiHidden/>
    <w:rsid w:val="00B42344"/>
    <w:pPr>
      <w:spacing w:after="120" w:line="480" w:lineRule="auto"/>
    </w:pPr>
  </w:style>
  <w:style w:type="paragraph" w:styleId="Plattetekst3">
    <w:name w:val="Body Text 3"/>
    <w:basedOn w:val="Standaard"/>
    <w:semiHidden/>
    <w:rsid w:val="00B42344"/>
    <w:pPr>
      <w:spacing w:after="120"/>
    </w:pPr>
    <w:rPr>
      <w:sz w:val="16"/>
    </w:rPr>
  </w:style>
  <w:style w:type="paragraph" w:styleId="Platteteksteersteinspringing">
    <w:name w:val="Body Text First Indent"/>
    <w:basedOn w:val="Plattetekst"/>
    <w:semiHidden/>
    <w:rsid w:val="00B42344"/>
    <w:pPr>
      <w:ind w:firstLine="210"/>
    </w:pPr>
  </w:style>
  <w:style w:type="paragraph" w:styleId="Plattetekstinspringen">
    <w:name w:val="Body Text Indent"/>
    <w:basedOn w:val="Standaard"/>
    <w:semiHidden/>
    <w:rsid w:val="00B42344"/>
    <w:pPr>
      <w:spacing w:after="120"/>
      <w:ind w:left="283"/>
    </w:pPr>
  </w:style>
  <w:style w:type="paragraph" w:styleId="Platteteksteersteinspringing2">
    <w:name w:val="Body Text First Indent 2"/>
    <w:basedOn w:val="Plattetekstinspringen"/>
    <w:semiHidden/>
    <w:rsid w:val="00B42344"/>
    <w:pPr>
      <w:ind w:firstLine="210"/>
    </w:pPr>
  </w:style>
  <w:style w:type="paragraph" w:styleId="Plattetekstinspringen2">
    <w:name w:val="Body Text Indent 2"/>
    <w:basedOn w:val="Standaard"/>
    <w:semiHidden/>
    <w:rsid w:val="00B42344"/>
    <w:pPr>
      <w:spacing w:after="120" w:line="480" w:lineRule="auto"/>
      <w:ind w:left="283"/>
    </w:pPr>
  </w:style>
  <w:style w:type="paragraph" w:styleId="Plattetekstinspringen3">
    <w:name w:val="Body Text Indent 3"/>
    <w:basedOn w:val="Standaard"/>
    <w:semiHidden/>
    <w:rsid w:val="00B42344"/>
    <w:pPr>
      <w:spacing w:after="120"/>
      <w:ind w:left="283"/>
    </w:pPr>
    <w:rPr>
      <w:sz w:val="16"/>
    </w:rPr>
  </w:style>
  <w:style w:type="character" w:styleId="Regelnummer">
    <w:name w:val="line number"/>
    <w:basedOn w:val="Standaardalinea-lettertype"/>
    <w:semiHidden/>
    <w:rsid w:val="00B42344"/>
  </w:style>
  <w:style w:type="paragraph" w:styleId="Standaardinspringing">
    <w:name w:val="Normal Indent"/>
    <w:basedOn w:val="Standaard"/>
    <w:semiHidden/>
    <w:rsid w:val="00B42344"/>
    <w:pPr>
      <w:ind w:left="708"/>
    </w:pPr>
  </w:style>
  <w:style w:type="paragraph" w:customStyle="1" w:styleId="Standaardklein">
    <w:name w:val="Standaard klein"/>
    <w:basedOn w:val="Standaard"/>
    <w:rsid w:val="00B42344"/>
    <w:pPr>
      <w:spacing w:line="240" w:lineRule="atLeast"/>
    </w:pPr>
    <w:rPr>
      <w:sz w:val="16"/>
    </w:rPr>
  </w:style>
  <w:style w:type="paragraph" w:styleId="Ondertitel">
    <w:name w:val="Subtitle"/>
    <w:basedOn w:val="Standaard"/>
    <w:next w:val="Standaard"/>
    <w:qFormat/>
    <w:rsid w:val="00B42344"/>
    <w:pPr>
      <w:pBdr>
        <w:bottom w:val="single" w:sz="2" w:space="1" w:color="auto"/>
      </w:pBdr>
      <w:spacing w:after="240"/>
      <w:outlineLvl w:val="1"/>
    </w:pPr>
    <w:rPr>
      <w:i/>
    </w:rPr>
  </w:style>
  <w:style w:type="paragraph" w:styleId="Tekstopmerking">
    <w:name w:val="annotation text"/>
    <w:basedOn w:val="Standaard"/>
    <w:semiHidden/>
    <w:rsid w:val="00B42344"/>
  </w:style>
  <w:style w:type="paragraph" w:styleId="Titel">
    <w:name w:val="Title"/>
    <w:basedOn w:val="Standaard"/>
    <w:qFormat/>
    <w:rsid w:val="00B42344"/>
    <w:pPr>
      <w:spacing w:before="240" w:after="60"/>
      <w:jc w:val="center"/>
      <w:outlineLvl w:val="0"/>
    </w:pPr>
    <w:rPr>
      <w:b/>
      <w:kern w:val="28"/>
      <w:sz w:val="36"/>
    </w:rPr>
  </w:style>
  <w:style w:type="character" w:styleId="Verwijzingopmerking">
    <w:name w:val="annotation reference"/>
    <w:basedOn w:val="Standaardalinea-lettertype"/>
    <w:semiHidden/>
    <w:rsid w:val="00B42344"/>
    <w:rPr>
      <w:sz w:val="16"/>
    </w:rPr>
  </w:style>
  <w:style w:type="character" w:styleId="Voetnootmarkering">
    <w:name w:val="footnote reference"/>
    <w:basedOn w:val="Standaardalinea-lettertype"/>
    <w:semiHidden/>
    <w:rsid w:val="00B42344"/>
    <w:rPr>
      <w:vertAlign w:val="superscript"/>
    </w:rPr>
  </w:style>
  <w:style w:type="paragraph" w:styleId="Voetnoottekst">
    <w:name w:val="footnote text"/>
    <w:basedOn w:val="Standaard"/>
    <w:semiHidden/>
    <w:rsid w:val="00B42344"/>
  </w:style>
  <w:style w:type="paragraph" w:styleId="Voettekst">
    <w:name w:val="footer"/>
    <w:basedOn w:val="Standaard"/>
    <w:semiHidden/>
    <w:rsid w:val="00B42344"/>
    <w:pPr>
      <w:tabs>
        <w:tab w:val="center" w:pos="4536"/>
        <w:tab w:val="right" w:pos="9072"/>
      </w:tabs>
    </w:pPr>
    <w:rPr>
      <w:sz w:val="16"/>
    </w:rPr>
  </w:style>
  <w:style w:type="character" w:styleId="Zwaar">
    <w:name w:val="Strong"/>
    <w:basedOn w:val="Standaardalinea-lettertype"/>
    <w:qFormat/>
    <w:rsid w:val="00B42344"/>
    <w:rPr>
      <w:b/>
    </w:rPr>
  </w:style>
  <w:style w:type="paragraph" w:customStyle="1" w:styleId="formuliernaam">
    <w:name w:val="formuliernaam"/>
    <w:basedOn w:val="Standaard"/>
    <w:next w:val="Standaard"/>
    <w:rsid w:val="00B42344"/>
    <w:pPr>
      <w:jc w:val="right"/>
    </w:pPr>
    <w:rPr>
      <w:b/>
      <w:i/>
      <w:sz w:val="36"/>
    </w:rPr>
  </w:style>
  <w:style w:type="paragraph" w:customStyle="1" w:styleId="goudanaam">
    <w:name w:val="goudanaam"/>
    <w:basedOn w:val="Standaard"/>
    <w:rsid w:val="00B42344"/>
    <w:pPr>
      <w:jc w:val="right"/>
    </w:pPr>
    <w:rPr>
      <w:b/>
      <w:sz w:val="36"/>
    </w:rPr>
  </w:style>
  <w:style w:type="paragraph" w:customStyle="1" w:styleId="alineakop">
    <w:name w:val="alineakop"/>
    <w:basedOn w:val="Standaard"/>
    <w:next w:val="Standaard"/>
    <w:rsid w:val="00B42344"/>
    <w:pPr>
      <w:spacing w:line="240" w:lineRule="atLeast"/>
    </w:pPr>
    <w:rPr>
      <w:i/>
    </w:rPr>
  </w:style>
  <w:style w:type="paragraph" w:customStyle="1" w:styleId="bovenkopjes">
    <w:name w:val="bovenkopjes"/>
    <w:basedOn w:val="Standaard"/>
    <w:rsid w:val="00B42344"/>
    <w:pPr>
      <w:spacing w:line="240" w:lineRule="atLeast"/>
    </w:pPr>
    <w:rPr>
      <w:b/>
      <w:sz w:val="15"/>
    </w:rPr>
  </w:style>
  <w:style w:type="paragraph" w:customStyle="1" w:styleId="bullet1">
    <w:name w:val="bullet1"/>
    <w:basedOn w:val="Standaard"/>
    <w:rsid w:val="00B42344"/>
    <w:pPr>
      <w:numPr>
        <w:numId w:val="11"/>
      </w:numPr>
      <w:tabs>
        <w:tab w:val="left" w:pos="1077"/>
      </w:tabs>
      <w:ind w:right="-28"/>
    </w:pPr>
    <w:rPr>
      <w:rFonts w:ascii="Times New Roman" w:hAnsi="Times New Roman"/>
    </w:rPr>
  </w:style>
  <w:style w:type="paragraph" w:customStyle="1" w:styleId="formuliernummer">
    <w:name w:val="formuliernummer"/>
    <w:basedOn w:val="Standaard"/>
    <w:rsid w:val="00B42344"/>
    <w:pPr>
      <w:spacing w:line="240" w:lineRule="atLeast"/>
    </w:pPr>
    <w:rPr>
      <w:sz w:val="12"/>
    </w:rPr>
  </w:style>
  <w:style w:type="paragraph" w:customStyle="1" w:styleId="gemeentenaam">
    <w:name w:val="gemeentenaam"/>
    <w:basedOn w:val="Standaard"/>
    <w:rsid w:val="00B42344"/>
    <w:pPr>
      <w:spacing w:line="240" w:lineRule="atLeast"/>
    </w:pPr>
    <w:rPr>
      <w:b/>
      <w:sz w:val="27"/>
    </w:rPr>
  </w:style>
  <w:style w:type="paragraph" w:customStyle="1" w:styleId="genummerdelijst">
    <w:name w:val="genummerde lijst"/>
    <w:basedOn w:val="Standaard"/>
    <w:rsid w:val="00B42344"/>
    <w:pPr>
      <w:numPr>
        <w:ilvl w:val="2"/>
        <w:numId w:val="12"/>
      </w:numPr>
      <w:spacing w:line="240" w:lineRule="atLeast"/>
    </w:pPr>
    <w:rPr>
      <w:rFonts w:ascii="Times New Roman" w:hAnsi="Times New Roman"/>
    </w:rPr>
  </w:style>
  <w:style w:type="paragraph" w:customStyle="1" w:styleId="hangendaankruishokje">
    <w:name w:val="hangend aankruishokje"/>
    <w:basedOn w:val="Standaard"/>
    <w:rsid w:val="00B42344"/>
    <w:pPr>
      <w:spacing w:line="240" w:lineRule="atLeast"/>
      <w:ind w:left="-567"/>
    </w:pPr>
    <w:rPr>
      <w:rFonts w:ascii="Times New Roman" w:hAnsi="Times New Roman"/>
    </w:rPr>
  </w:style>
  <w:style w:type="paragraph" w:customStyle="1" w:styleId="StandardText">
    <w:name w:val="StandardText"/>
    <w:basedOn w:val="Standaard"/>
    <w:rsid w:val="00B42344"/>
    <w:pPr>
      <w:numPr>
        <w:ilvl w:val="12"/>
      </w:numPr>
      <w:jc w:val="both"/>
    </w:pPr>
    <w:rPr>
      <w:rFonts w:cs="Arial"/>
    </w:rPr>
  </w:style>
  <w:style w:type="paragraph" w:customStyle="1" w:styleId="inspring1">
    <w:name w:val="inspring1"/>
    <w:basedOn w:val="Standaard"/>
    <w:rsid w:val="00B42344"/>
    <w:pPr>
      <w:spacing w:line="240" w:lineRule="atLeast"/>
      <w:ind w:left="357"/>
    </w:pPr>
    <w:rPr>
      <w:rFonts w:ascii="Times New Roman" w:hAnsi="Times New Roman"/>
    </w:rPr>
  </w:style>
  <w:style w:type="paragraph" w:customStyle="1" w:styleId="inspring2">
    <w:name w:val="inspring2"/>
    <w:basedOn w:val="Standaard"/>
    <w:rsid w:val="00B42344"/>
    <w:pPr>
      <w:spacing w:line="240" w:lineRule="atLeast"/>
      <w:ind w:left="714"/>
    </w:pPr>
    <w:rPr>
      <w:rFonts w:ascii="Times New Roman" w:hAnsi="Times New Roman"/>
    </w:rPr>
  </w:style>
  <w:style w:type="paragraph" w:customStyle="1" w:styleId="kopmetlijn">
    <w:name w:val="kopmetlijn"/>
    <w:basedOn w:val="Standaard"/>
    <w:rsid w:val="00B42344"/>
    <w:pPr>
      <w:pBdr>
        <w:top w:val="single" w:sz="2" w:space="1" w:color="auto"/>
      </w:pBdr>
      <w:spacing w:after="120" w:line="240" w:lineRule="atLeast"/>
    </w:pPr>
    <w:rPr>
      <w:b/>
      <w:sz w:val="15"/>
    </w:rPr>
  </w:style>
  <w:style w:type="paragraph" w:customStyle="1" w:styleId="referentiekop">
    <w:name w:val="referentiekop"/>
    <w:basedOn w:val="Standaard"/>
    <w:rsid w:val="00B42344"/>
    <w:pPr>
      <w:spacing w:line="240" w:lineRule="atLeast"/>
    </w:pPr>
    <w:rPr>
      <w:b/>
      <w:sz w:val="15"/>
    </w:rPr>
  </w:style>
  <w:style w:type="paragraph" w:customStyle="1" w:styleId="subparagraaf">
    <w:name w:val="subparagraaf"/>
    <w:basedOn w:val="Standaard"/>
    <w:rsid w:val="00B42344"/>
  </w:style>
  <w:style w:type="paragraph" w:customStyle="1" w:styleId="verwijzingletter">
    <w:name w:val="verwijzingletter"/>
    <w:basedOn w:val="Standaard"/>
    <w:rsid w:val="00B42344"/>
  </w:style>
  <w:style w:type="paragraph" w:customStyle="1" w:styleId="verwijzingnummer">
    <w:name w:val="verwijzingnummer"/>
    <w:basedOn w:val="bullet1"/>
    <w:rsid w:val="00B42344"/>
    <w:pPr>
      <w:numPr>
        <w:numId w:val="13"/>
      </w:numPr>
    </w:pPr>
  </w:style>
  <w:style w:type="paragraph" w:customStyle="1" w:styleId="paragraaf">
    <w:name w:val="paragraaf"/>
    <w:basedOn w:val="Standaard"/>
    <w:next w:val="Standaard"/>
    <w:rsid w:val="00B42344"/>
    <w:pPr>
      <w:spacing w:before="240" w:after="60" w:line="240" w:lineRule="atLeast"/>
    </w:pPr>
    <w:rPr>
      <w:b/>
    </w:rPr>
  </w:style>
  <w:style w:type="paragraph" w:customStyle="1" w:styleId="bijlage">
    <w:name w:val="bijlage"/>
    <w:basedOn w:val="Kop1"/>
    <w:next w:val="Standaard"/>
    <w:rsid w:val="00B42344"/>
    <w:pPr>
      <w:numPr>
        <w:numId w:val="14"/>
      </w:numPr>
      <w:tabs>
        <w:tab w:val="left" w:pos="2835"/>
      </w:tabs>
    </w:pPr>
  </w:style>
  <w:style w:type="paragraph" w:styleId="Ballontekst">
    <w:name w:val="Balloon Text"/>
    <w:basedOn w:val="Standaard"/>
    <w:semiHidden/>
    <w:rsid w:val="00B42344"/>
    <w:pPr>
      <w:spacing w:line="280" w:lineRule="atLeast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C695317-D7C1-4614-A782-13B3537EF4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252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Bijlage 1</vt:lpstr>
    </vt:vector>
  </TitlesOfParts>
  <Company>Gemeente Gouda</Company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Bijlage 1</dc:title>
  <dc:creator>adm-rzwanenburg</dc:creator>
  <cp:lastModifiedBy>Raadt, Suzanne de</cp:lastModifiedBy>
  <cp:revision>3</cp:revision>
  <cp:lastPrinted>2012-03-21T09:28:00Z</cp:lastPrinted>
  <dcterms:created xsi:type="dcterms:W3CDTF">2021-03-04T22:45:00Z</dcterms:created>
  <dcterms:modified xsi:type="dcterms:W3CDTF">2021-03-05T12:53:00Z</dcterms:modified>
</cp:coreProperties>
</file>